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Bad</w:t>
            </w:r>
          </w:p>
          <w:p>
            <w:pPr>
              <w:spacing w:before="0" w:after="0" w:line="240" w:lineRule="auto"/>
            </w:pPr>
            <w:r>
              <w:t>4.OG</w:t>
            </w:r>
          </w:p>
        </w:tc>
        <w:tc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2133073291" name="05d9e1e0-f78d-11f0-b421-dbd43d0328a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92712476" name="05d9e1e0-f78d-11f0-b421-dbd43d0328a2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Bad</w:t>
            </w:r>
          </w:p>
          <w:p>
            <w:pPr>
              <w:spacing w:before="0" w:after="0" w:line="240" w:lineRule="auto"/>
            </w:pPr>
            <w:r>
              <w:t>4.OG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632360924" name="1e4c6d60-f78d-11f0-b421-dbd43d0328a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18236713" name="1e4c6d60-f78d-11f0-b421-dbd43d0328a2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Bad</w:t>
            </w:r>
          </w:p>
          <w:p>
            <w:pPr>
              <w:spacing w:before="0" w:after="0" w:line="240" w:lineRule="auto"/>
            </w:pPr>
            <w:r>
              <w:t>4.OG</w:t>
            </w:r>
          </w:p>
        </w:tc>
        <w:tc>
          <w:p>
            <w:pPr>
              <w:spacing w:before="0" w:after="0" w:line="240" w:lineRule="auto"/>
            </w:pPr>
            <w:r>
              <w:t>Decke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740571693" name="37010af0-f78d-11f0-b421-dbd43d0328a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64502063" name="37010af0-f78d-11f0-b421-dbd43d0328a2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Wohnzimmer </w:t>
            </w:r>
          </w:p>
          <w:p>
            <w:pPr>
              <w:spacing w:before="0" w:after="0" w:line="240" w:lineRule="auto"/>
            </w:pPr>
            <w:r>
              <w:t>4.OG</w:t>
            </w:r>
          </w:p>
        </w:tc>
        <w:tc>
          <w:p>
            <w:pPr>
              <w:spacing w:before="0" w:after="0" w:line="240" w:lineRule="auto"/>
            </w:pPr>
            <w:r>
              <w:t>Fensterglas</w:t>
            </w:r>
          </w:p>
        </w:tc>
        <w:tc>
          <w:p>
            <w:pPr>
              <w:spacing w:before="0" w:after="0" w:line="240" w:lineRule="auto"/>
            </w:pPr>
            <w:r>
              <w:t>Fensterkitt 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7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Sennhüttenstrasse 17, 8810 Horgen, Schweiz</w:t>
          </w:r>
        </w:p>
        <w:p>
          <w:pPr>
            <w:spacing w:before="0" w:after="0"/>
          </w:pPr>
          <w:r>
            <w:t>695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footer.xml" Type="http://schemas.openxmlformats.org/officeDocument/2006/relationships/footer" Id="rId7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